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53C" w:rsidRDefault="00AF353C" w:rsidP="00AF353C">
      <w:pPr>
        <w:pStyle w:val="Bijlageondertitel"/>
      </w:pPr>
      <w:bookmarkStart w:id="0" w:name="_Toc429565624"/>
      <w:bookmarkStart w:id="1" w:name="_Toc429566239"/>
      <w:bookmarkStart w:id="2" w:name="_Toc457495762"/>
      <w:bookmarkStart w:id="3" w:name="_Toc457495771"/>
      <w:bookmarkStart w:id="4" w:name="_Toc493764410"/>
      <w:bookmarkStart w:id="5" w:name="_Toc494100664"/>
      <w:bookmarkStart w:id="6" w:name="_Toc494100842"/>
      <w:bookmarkStart w:id="7" w:name="_Toc494883032"/>
      <w:bookmarkStart w:id="8" w:name="_Toc504743979"/>
      <w:bookmarkStart w:id="9" w:name="_Toc504743987"/>
      <w:bookmarkStart w:id="10" w:name="_Toc522545160"/>
      <w:bookmarkStart w:id="11" w:name="_Toc12523090"/>
      <w:r>
        <w:t>Inschrijvingsbiljet</w:t>
      </w:r>
      <w:bookmarkEnd w:id="0"/>
      <w:bookmarkEnd w:id="1"/>
      <w:bookmarkEnd w:id="2"/>
      <w:bookmarkEnd w:id="3"/>
      <w:bookmarkEnd w:id="4"/>
      <w:bookmarkEnd w:id="5"/>
      <w:bookmarkEnd w:id="6"/>
      <w:bookmarkEnd w:id="7"/>
      <w:bookmarkEnd w:id="8"/>
      <w:bookmarkEnd w:id="9"/>
      <w:bookmarkEnd w:id="10"/>
      <w:bookmarkEnd w:id="11"/>
    </w:p>
    <w:p w:rsidR="00AF353C" w:rsidRDefault="00AF353C" w:rsidP="00AF353C">
      <w:pPr>
        <w:spacing w:line="240" w:lineRule="auto"/>
        <w:rPr>
          <w:i/>
          <w:sz w:val="32"/>
          <w:szCs w:val="32"/>
        </w:rPr>
      </w:pPr>
      <w:r>
        <w:rPr>
          <w:i/>
          <w:sz w:val="32"/>
          <w:szCs w:val="32"/>
        </w:rPr>
        <w:t>AI 2020-0081, SLA Reinigen Evenementen</w:t>
      </w:r>
    </w:p>
    <w:p w:rsidR="00AF353C" w:rsidRDefault="00AF353C" w:rsidP="00AF353C">
      <w:pPr>
        <w:spacing w:line="240" w:lineRule="auto"/>
        <w:rPr>
          <w:i/>
          <w:sz w:val="32"/>
          <w:szCs w:val="32"/>
        </w:rPr>
      </w:pPr>
    </w:p>
    <w:p w:rsidR="00AF353C" w:rsidRPr="000E57C7" w:rsidRDefault="00AF353C" w:rsidP="00AF353C">
      <w:pPr>
        <w:spacing w:line="240" w:lineRule="auto"/>
        <w:rPr>
          <w:sz w:val="18"/>
          <w:szCs w:val="18"/>
        </w:rPr>
      </w:pPr>
      <w:r w:rsidRPr="000E57C7">
        <w:rPr>
          <w:sz w:val="18"/>
          <w:szCs w:val="18"/>
        </w:rPr>
        <w:t>De hierna te noemen inschrijver(s):</w:t>
      </w:r>
    </w:p>
    <w:p w:rsidR="00AF353C" w:rsidRPr="000E57C7" w:rsidRDefault="00AF353C" w:rsidP="00AF353C">
      <w:pPr>
        <w:spacing w:line="320" w:lineRule="atLeast"/>
        <w:rPr>
          <w:sz w:val="18"/>
          <w:szCs w:val="18"/>
        </w:rPr>
      </w:pPr>
      <w:r w:rsidRPr="000E57C7">
        <w:rPr>
          <w:sz w:val="18"/>
          <w:szCs w:val="18"/>
        </w:rPr>
        <w:t>a. ____________________________ gevestigd te: ____________________________ nummer handelsregister</w:t>
      </w:r>
    </w:p>
    <w:p w:rsidR="00AF353C" w:rsidRPr="000E57C7" w:rsidRDefault="00AF353C" w:rsidP="00AF353C">
      <w:pPr>
        <w:spacing w:line="320" w:lineRule="atLeast"/>
        <w:rPr>
          <w:sz w:val="18"/>
          <w:szCs w:val="18"/>
        </w:rPr>
      </w:pPr>
      <w:r w:rsidRPr="000E57C7">
        <w:rPr>
          <w:sz w:val="18"/>
          <w:szCs w:val="18"/>
        </w:rPr>
        <w:t>____________________________</w:t>
      </w:r>
    </w:p>
    <w:p w:rsidR="00AF353C" w:rsidRPr="000E57C7" w:rsidRDefault="00AF353C" w:rsidP="00AF353C">
      <w:pPr>
        <w:spacing w:line="320" w:lineRule="atLeast"/>
        <w:rPr>
          <w:sz w:val="18"/>
          <w:szCs w:val="18"/>
        </w:rPr>
      </w:pPr>
      <w:r w:rsidRPr="000E57C7">
        <w:rPr>
          <w:sz w:val="18"/>
          <w:szCs w:val="18"/>
        </w:rPr>
        <w:t>b. ____________________________ gevestigd te: ____________________________ nummer handelsregister ____________________________</w:t>
      </w:r>
    </w:p>
    <w:p w:rsidR="00AF353C" w:rsidRPr="000E57C7" w:rsidRDefault="00AF353C" w:rsidP="00AF353C">
      <w:pPr>
        <w:spacing w:line="320" w:lineRule="atLeast"/>
        <w:rPr>
          <w:sz w:val="18"/>
          <w:szCs w:val="18"/>
        </w:rPr>
      </w:pPr>
      <w:r w:rsidRPr="000E57C7">
        <w:rPr>
          <w:sz w:val="18"/>
          <w:szCs w:val="18"/>
        </w:rPr>
        <w:t>c. ____________________________ gevestigd te: ____________________________ nummer handelsregister ____________________________</w:t>
      </w:r>
    </w:p>
    <w:p w:rsidR="00AF353C" w:rsidRPr="000E57C7" w:rsidRDefault="00AF353C" w:rsidP="00AF353C">
      <w:pPr>
        <w:spacing w:line="320" w:lineRule="atLeast"/>
        <w:rPr>
          <w:sz w:val="18"/>
          <w:szCs w:val="18"/>
        </w:rPr>
      </w:pPr>
      <w:r w:rsidRPr="000E57C7">
        <w:rPr>
          <w:sz w:val="18"/>
          <w:szCs w:val="18"/>
        </w:rPr>
        <w:t>(Bij een natuurlijk persoon naam en voornamen voluit, bij een rechtspersoon de statutaire naam; bij een natuurlijk persoon de woonplaats, bij een rechtspersoon de vestigingsplaats)</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verklaart (verklaren) zich door ondertekening dezes bereid de opdracht voor:</w:t>
      </w:r>
    </w:p>
    <w:p w:rsidR="00AF353C" w:rsidRDefault="00AF353C" w:rsidP="00AF353C">
      <w:pPr>
        <w:spacing w:line="320" w:lineRule="atLeast"/>
        <w:rPr>
          <w:sz w:val="18"/>
          <w:szCs w:val="18"/>
        </w:rPr>
      </w:pPr>
      <w:r>
        <w:rPr>
          <w:i/>
          <w:sz w:val="32"/>
          <w:szCs w:val="32"/>
        </w:rPr>
        <w:t xml:space="preserve">AI 2020-0081 </w:t>
      </w:r>
      <w:r w:rsidRPr="000E57C7">
        <w:rPr>
          <w:sz w:val="18"/>
          <w:szCs w:val="18"/>
        </w:rPr>
        <w:t xml:space="preserve"> (aanduiding van de opdracht volgens de aanbestedingsstukken)</w:t>
      </w:r>
      <w:r>
        <w:rPr>
          <w:sz w:val="18"/>
          <w:szCs w:val="18"/>
        </w:rPr>
        <w:t xml:space="preserve"> </w:t>
      </w:r>
    </w:p>
    <w:p w:rsidR="00AF353C" w:rsidRDefault="00AF353C" w:rsidP="00AF353C">
      <w:pPr>
        <w:spacing w:line="320" w:lineRule="atLeast"/>
        <w:rPr>
          <w:sz w:val="18"/>
          <w:szCs w:val="18"/>
        </w:rPr>
      </w:pPr>
      <w:r>
        <w:rPr>
          <w:sz w:val="18"/>
          <w:szCs w:val="18"/>
        </w:rPr>
        <w:t>(van toepassing zijnde percelen - minimaal 1, maximaal 2 - aanvinken en invullen)</w:t>
      </w:r>
    </w:p>
    <w:p w:rsidR="00AF353C" w:rsidRDefault="00AF353C" w:rsidP="00AF353C">
      <w:pPr>
        <w:spacing w:line="320" w:lineRule="atLeast"/>
        <w:rPr>
          <w:sz w:val="18"/>
          <w:szCs w:val="18"/>
        </w:rPr>
      </w:pPr>
    </w:p>
    <w:p w:rsidR="00AF353C" w:rsidRPr="008439F3" w:rsidRDefault="00AF353C" w:rsidP="00AF353C">
      <w:pPr>
        <w:spacing w:line="320" w:lineRule="atLeast"/>
        <w:rPr>
          <w:sz w:val="18"/>
          <w:szCs w:val="18"/>
        </w:rPr>
      </w:pPr>
    </w:p>
    <w:p w:rsidR="00AF353C" w:rsidRPr="000E57C7" w:rsidRDefault="00AF353C" w:rsidP="00AF353C">
      <w:pPr>
        <w:spacing w:line="320" w:lineRule="atLeast"/>
        <w:rPr>
          <w:sz w:val="18"/>
          <w:szCs w:val="18"/>
        </w:rPr>
      </w:pPr>
      <w:r>
        <w:rPr>
          <w:i/>
          <w:sz w:val="32"/>
          <w:szCs w:val="32"/>
        </w:rPr>
        <w:t>Perceel 1 – Koningsdag Noordermarkt</w:t>
      </w:r>
    </w:p>
    <w:p w:rsidR="00AF353C" w:rsidRDefault="00AF353C" w:rsidP="00AF353C">
      <w:pPr>
        <w:spacing w:line="320" w:lineRule="atLeast"/>
        <w:rPr>
          <w:sz w:val="18"/>
          <w:szCs w:val="18"/>
        </w:rPr>
      </w:pPr>
      <w:r w:rsidRPr="000E57C7">
        <w:rPr>
          <w:sz w:val="18"/>
          <w:szCs w:val="18"/>
        </w:rPr>
        <w:t>uit te voeren</w:t>
      </w:r>
      <w:r>
        <w:rPr>
          <w:sz w:val="18"/>
          <w:szCs w:val="18"/>
        </w:rPr>
        <w:t xml:space="preserve"> </w:t>
      </w:r>
      <w:r w:rsidRPr="00381FE6">
        <w:rPr>
          <w:sz w:val="18"/>
          <w:szCs w:val="18"/>
        </w:rPr>
        <w:t xml:space="preserve">van </w:t>
      </w:r>
      <w:r w:rsidRPr="00381FE6">
        <w:rPr>
          <w:rFonts w:cs="Calibri"/>
          <w:sz w:val="18"/>
          <w:szCs w:val="18"/>
        </w:rPr>
        <w:t xml:space="preserve">1 </w:t>
      </w:r>
      <w:r>
        <w:rPr>
          <w:rFonts w:cs="Calibri"/>
          <w:sz w:val="18"/>
          <w:szCs w:val="18"/>
        </w:rPr>
        <w:t xml:space="preserve">september </w:t>
      </w:r>
      <w:r w:rsidRPr="00381FE6">
        <w:rPr>
          <w:rFonts w:cs="Calibri"/>
          <w:sz w:val="18"/>
          <w:szCs w:val="18"/>
        </w:rPr>
        <w:t xml:space="preserve">2020  tot 31 </w:t>
      </w:r>
      <w:r>
        <w:rPr>
          <w:rFonts w:cs="Calibri"/>
          <w:sz w:val="18"/>
          <w:szCs w:val="18"/>
        </w:rPr>
        <w:t>augustus 2024</w:t>
      </w:r>
      <w:r w:rsidRPr="00381FE6">
        <w:rPr>
          <w:rFonts w:asciiTheme="majorHAnsi" w:hAnsiTheme="majorHAnsi" w:cs="Calibri"/>
          <w:sz w:val="18"/>
          <w:szCs w:val="18"/>
        </w:rPr>
        <w:t xml:space="preserve"> </w:t>
      </w:r>
      <w:r w:rsidRPr="00381FE6">
        <w:rPr>
          <w:sz w:val="18"/>
          <w:szCs w:val="18"/>
        </w:rPr>
        <w:t>voor</w:t>
      </w:r>
      <w:r w:rsidRPr="000E57C7">
        <w:rPr>
          <w:sz w:val="18"/>
          <w:szCs w:val="18"/>
        </w:rPr>
        <w:t xml:space="preserve"> een bedrag, de omzetbelasting daarin niet inbegrepen, van:</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Het ter zake van de omzetbelasting verschuldigde bedrag bedraagt:</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p>
    <w:p w:rsidR="00AF353C" w:rsidRDefault="00AF353C" w:rsidP="00AF353C">
      <w:pPr>
        <w:spacing w:line="260" w:lineRule="atLeast"/>
        <w:rPr>
          <w:sz w:val="32"/>
          <w:szCs w:val="32"/>
        </w:rPr>
      </w:pPr>
      <w:r>
        <w:rPr>
          <w:sz w:val="32"/>
          <w:szCs w:val="32"/>
        </w:rPr>
        <w:br w:type="page"/>
      </w:r>
    </w:p>
    <w:p w:rsidR="00AF353C" w:rsidRPr="000E57C7" w:rsidRDefault="00AF353C" w:rsidP="00AF353C">
      <w:pPr>
        <w:spacing w:line="320" w:lineRule="atLeast"/>
        <w:rPr>
          <w:sz w:val="18"/>
          <w:szCs w:val="18"/>
        </w:rPr>
      </w:pPr>
      <w:r>
        <w:rPr>
          <w:i/>
          <w:sz w:val="32"/>
          <w:szCs w:val="32"/>
        </w:rPr>
        <w:lastRenderedPageBreak/>
        <w:t>Perceel 2 – Koningsdag Leidseplein</w:t>
      </w:r>
    </w:p>
    <w:p w:rsidR="00AF353C" w:rsidRDefault="00AF353C" w:rsidP="00AF353C">
      <w:pPr>
        <w:spacing w:line="320" w:lineRule="atLeast"/>
        <w:rPr>
          <w:sz w:val="18"/>
          <w:szCs w:val="18"/>
        </w:rPr>
      </w:pPr>
      <w:r w:rsidRPr="000E57C7">
        <w:rPr>
          <w:sz w:val="18"/>
          <w:szCs w:val="18"/>
        </w:rPr>
        <w:t>uit te voeren</w:t>
      </w:r>
      <w:r>
        <w:rPr>
          <w:sz w:val="18"/>
          <w:szCs w:val="18"/>
        </w:rPr>
        <w:t xml:space="preserve"> </w:t>
      </w:r>
      <w:r w:rsidRPr="00381FE6">
        <w:rPr>
          <w:sz w:val="18"/>
          <w:szCs w:val="18"/>
        </w:rPr>
        <w:t xml:space="preserve">van </w:t>
      </w:r>
      <w:r w:rsidRPr="00381FE6">
        <w:rPr>
          <w:rFonts w:cs="Calibri"/>
          <w:sz w:val="18"/>
          <w:szCs w:val="18"/>
        </w:rPr>
        <w:t xml:space="preserve">1 </w:t>
      </w:r>
      <w:r>
        <w:rPr>
          <w:rFonts w:cs="Calibri"/>
          <w:sz w:val="18"/>
          <w:szCs w:val="18"/>
        </w:rPr>
        <w:t xml:space="preserve">september </w:t>
      </w:r>
      <w:r w:rsidRPr="00381FE6">
        <w:rPr>
          <w:rFonts w:cs="Calibri"/>
          <w:sz w:val="18"/>
          <w:szCs w:val="18"/>
        </w:rPr>
        <w:t xml:space="preserve">2020  tot 31 </w:t>
      </w:r>
      <w:r>
        <w:rPr>
          <w:rFonts w:cs="Calibri"/>
          <w:sz w:val="18"/>
          <w:szCs w:val="18"/>
        </w:rPr>
        <w:t>augustus 2024</w:t>
      </w:r>
      <w:r w:rsidRPr="00381FE6">
        <w:rPr>
          <w:rFonts w:asciiTheme="majorHAnsi" w:hAnsiTheme="majorHAnsi" w:cs="Calibri"/>
          <w:sz w:val="18"/>
          <w:szCs w:val="18"/>
        </w:rPr>
        <w:t xml:space="preserve"> </w:t>
      </w:r>
      <w:r w:rsidRPr="00381FE6">
        <w:rPr>
          <w:sz w:val="18"/>
          <w:szCs w:val="18"/>
        </w:rPr>
        <w:t>voor</w:t>
      </w:r>
      <w:r w:rsidRPr="000E57C7">
        <w:rPr>
          <w:sz w:val="18"/>
          <w:szCs w:val="18"/>
        </w:rPr>
        <w:t xml:space="preserve"> een bedrag, de omzetbelasting daarin niet inbegrepen, van:</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r w:rsidRPr="000E57C7">
        <w:rPr>
          <w:sz w:val="18"/>
          <w:szCs w:val="18"/>
        </w:rPr>
        <w:t>Het ter zake van de omzetbelasting verschuldigde bedrag bedraagt:</w:t>
      </w:r>
    </w:p>
    <w:p w:rsidR="00AF353C"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Pr>
          <w:i/>
          <w:sz w:val="32"/>
          <w:szCs w:val="32"/>
        </w:rPr>
        <w:t>Perceel 3 – Koningsdag Rembrandtplein</w:t>
      </w:r>
    </w:p>
    <w:p w:rsidR="00AF353C" w:rsidRDefault="00AF353C" w:rsidP="00AF353C">
      <w:pPr>
        <w:spacing w:line="320" w:lineRule="atLeast"/>
        <w:rPr>
          <w:sz w:val="18"/>
          <w:szCs w:val="18"/>
        </w:rPr>
      </w:pPr>
      <w:r w:rsidRPr="000E57C7">
        <w:rPr>
          <w:sz w:val="18"/>
          <w:szCs w:val="18"/>
        </w:rPr>
        <w:t>uit te voeren</w:t>
      </w:r>
      <w:r>
        <w:rPr>
          <w:sz w:val="18"/>
          <w:szCs w:val="18"/>
        </w:rPr>
        <w:t xml:space="preserve"> </w:t>
      </w:r>
      <w:r w:rsidRPr="00381FE6">
        <w:rPr>
          <w:sz w:val="18"/>
          <w:szCs w:val="18"/>
        </w:rPr>
        <w:t xml:space="preserve">van </w:t>
      </w:r>
      <w:r w:rsidRPr="00381FE6">
        <w:rPr>
          <w:rFonts w:cs="Calibri"/>
          <w:sz w:val="18"/>
          <w:szCs w:val="18"/>
        </w:rPr>
        <w:t xml:space="preserve">1 </w:t>
      </w:r>
      <w:r>
        <w:rPr>
          <w:rFonts w:cs="Calibri"/>
          <w:sz w:val="18"/>
          <w:szCs w:val="18"/>
        </w:rPr>
        <w:t xml:space="preserve">september </w:t>
      </w:r>
      <w:r w:rsidRPr="00381FE6">
        <w:rPr>
          <w:rFonts w:cs="Calibri"/>
          <w:sz w:val="18"/>
          <w:szCs w:val="18"/>
        </w:rPr>
        <w:t xml:space="preserve">2020  tot 31 </w:t>
      </w:r>
      <w:r>
        <w:rPr>
          <w:rFonts w:cs="Calibri"/>
          <w:sz w:val="18"/>
          <w:szCs w:val="18"/>
        </w:rPr>
        <w:t>augustus 2024</w:t>
      </w:r>
      <w:r w:rsidRPr="00381FE6">
        <w:rPr>
          <w:rFonts w:asciiTheme="majorHAnsi" w:hAnsiTheme="majorHAnsi" w:cs="Calibri"/>
          <w:sz w:val="18"/>
          <w:szCs w:val="18"/>
        </w:rPr>
        <w:t xml:space="preserve"> </w:t>
      </w:r>
      <w:r w:rsidRPr="00381FE6">
        <w:rPr>
          <w:sz w:val="18"/>
          <w:szCs w:val="18"/>
        </w:rPr>
        <w:t>voor</w:t>
      </w:r>
      <w:r w:rsidRPr="000E57C7">
        <w:rPr>
          <w:sz w:val="18"/>
          <w:szCs w:val="18"/>
        </w:rPr>
        <w:t xml:space="preserve"> een bedrag, de omzetbelasting daarin niet inbegrepen, van:</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Het ter zake van de omzetbelasting verschuldigde bedrag bedraagt:</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Pr>
          <w:i/>
          <w:sz w:val="32"/>
          <w:szCs w:val="32"/>
        </w:rPr>
        <w:t xml:space="preserve">Perceel 4 – Koningsdag en </w:t>
      </w:r>
      <w:proofErr w:type="spellStart"/>
      <w:r>
        <w:rPr>
          <w:i/>
          <w:sz w:val="32"/>
          <w:szCs w:val="32"/>
        </w:rPr>
        <w:t>Pride</w:t>
      </w:r>
      <w:proofErr w:type="spellEnd"/>
      <w:r>
        <w:rPr>
          <w:i/>
          <w:sz w:val="32"/>
          <w:szCs w:val="32"/>
        </w:rPr>
        <w:t xml:space="preserve"> afvalbakken</w:t>
      </w:r>
    </w:p>
    <w:p w:rsidR="00AF353C" w:rsidRDefault="00AF353C" w:rsidP="00AF353C">
      <w:pPr>
        <w:spacing w:line="320" w:lineRule="atLeast"/>
        <w:rPr>
          <w:sz w:val="18"/>
          <w:szCs w:val="18"/>
        </w:rPr>
      </w:pPr>
      <w:r w:rsidRPr="000E57C7">
        <w:rPr>
          <w:sz w:val="18"/>
          <w:szCs w:val="18"/>
        </w:rPr>
        <w:t>uit te voeren</w:t>
      </w:r>
      <w:r>
        <w:rPr>
          <w:sz w:val="18"/>
          <w:szCs w:val="18"/>
        </w:rPr>
        <w:t xml:space="preserve"> </w:t>
      </w:r>
      <w:r w:rsidRPr="00381FE6">
        <w:rPr>
          <w:sz w:val="18"/>
          <w:szCs w:val="18"/>
        </w:rPr>
        <w:t xml:space="preserve">van </w:t>
      </w:r>
      <w:r w:rsidRPr="00381FE6">
        <w:rPr>
          <w:rFonts w:cs="Calibri"/>
          <w:sz w:val="18"/>
          <w:szCs w:val="18"/>
        </w:rPr>
        <w:t xml:space="preserve">1 </w:t>
      </w:r>
      <w:r>
        <w:rPr>
          <w:rFonts w:cs="Calibri"/>
          <w:sz w:val="18"/>
          <w:szCs w:val="18"/>
        </w:rPr>
        <w:t xml:space="preserve">september </w:t>
      </w:r>
      <w:r w:rsidRPr="00381FE6">
        <w:rPr>
          <w:rFonts w:cs="Calibri"/>
          <w:sz w:val="18"/>
          <w:szCs w:val="18"/>
        </w:rPr>
        <w:t xml:space="preserve">2020  tot 31 </w:t>
      </w:r>
      <w:r>
        <w:rPr>
          <w:rFonts w:cs="Calibri"/>
          <w:sz w:val="18"/>
          <w:szCs w:val="18"/>
        </w:rPr>
        <w:t>augustus 2024</w:t>
      </w:r>
      <w:r w:rsidRPr="00381FE6">
        <w:rPr>
          <w:rFonts w:asciiTheme="majorHAnsi" w:hAnsiTheme="majorHAnsi" w:cs="Calibri"/>
          <w:sz w:val="18"/>
          <w:szCs w:val="18"/>
        </w:rPr>
        <w:t xml:space="preserve"> </w:t>
      </w:r>
      <w:r w:rsidRPr="00381FE6">
        <w:rPr>
          <w:sz w:val="18"/>
          <w:szCs w:val="18"/>
        </w:rPr>
        <w:t>voor</w:t>
      </w:r>
      <w:r w:rsidRPr="000E57C7">
        <w:rPr>
          <w:sz w:val="18"/>
          <w:szCs w:val="18"/>
        </w:rPr>
        <w:t xml:space="preserve"> een bedrag, de omzetbelasting daarin niet inbegrepen, van:</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Het ter zake van de omzetbelasting verschuldigde bedrag bedraagt:</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p>
    <w:p w:rsidR="00AF353C" w:rsidRDefault="00AF353C" w:rsidP="00AF353C">
      <w:pPr>
        <w:spacing w:line="260" w:lineRule="atLeast"/>
        <w:rPr>
          <w:i/>
          <w:sz w:val="32"/>
          <w:szCs w:val="32"/>
        </w:rPr>
      </w:pPr>
      <w:r>
        <w:rPr>
          <w:i/>
          <w:sz w:val="32"/>
          <w:szCs w:val="32"/>
        </w:rPr>
        <w:br w:type="page"/>
      </w:r>
    </w:p>
    <w:p w:rsidR="00AF353C" w:rsidRPr="000E57C7" w:rsidRDefault="00AF353C" w:rsidP="00AF353C">
      <w:pPr>
        <w:spacing w:line="320" w:lineRule="atLeast"/>
        <w:rPr>
          <w:sz w:val="18"/>
          <w:szCs w:val="18"/>
        </w:rPr>
      </w:pPr>
      <w:r>
        <w:rPr>
          <w:i/>
          <w:sz w:val="32"/>
          <w:szCs w:val="32"/>
        </w:rPr>
        <w:lastRenderedPageBreak/>
        <w:t xml:space="preserve">Perceel 5 – Gay </w:t>
      </w:r>
      <w:proofErr w:type="spellStart"/>
      <w:r>
        <w:rPr>
          <w:i/>
          <w:sz w:val="32"/>
          <w:szCs w:val="32"/>
        </w:rPr>
        <w:t>Pride</w:t>
      </w:r>
      <w:proofErr w:type="spellEnd"/>
    </w:p>
    <w:p w:rsidR="00AF353C" w:rsidRDefault="00AF353C" w:rsidP="00AF353C">
      <w:pPr>
        <w:spacing w:line="320" w:lineRule="atLeast"/>
        <w:rPr>
          <w:sz w:val="18"/>
          <w:szCs w:val="18"/>
        </w:rPr>
      </w:pPr>
      <w:r w:rsidRPr="000E57C7">
        <w:rPr>
          <w:sz w:val="18"/>
          <w:szCs w:val="18"/>
        </w:rPr>
        <w:t>uit te voeren</w:t>
      </w:r>
      <w:r>
        <w:rPr>
          <w:sz w:val="18"/>
          <w:szCs w:val="18"/>
        </w:rPr>
        <w:t xml:space="preserve"> </w:t>
      </w:r>
      <w:r w:rsidRPr="00381FE6">
        <w:rPr>
          <w:sz w:val="18"/>
          <w:szCs w:val="18"/>
        </w:rPr>
        <w:t xml:space="preserve">van </w:t>
      </w:r>
      <w:r w:rsidRPr="00381FE6">
        <w:rPr>
          <w:rFonts w:cs="Calibri"/>
          <w:sz w:val="18"/>
          <w:szCs w:val="18"/>
        </w:rPr>
        <w:t xml:space="preserve">1 </w:t>
      </w:r>
      <w:r>
        <w:rPr>
          <w:rFonts w:cs="Calibri"/>
          <w:sz w:val="18"/>
          <w:szCs w:val="18"/>
        </w:rPr>
        <w:t xml:space="preserve">september </w:t>
      </w:r>
      <w:r w:rsidRPr="00381FE6">
        <w:rPr>
          <w:rFonts w:cs="Calibri"/>
          <w:sz w:val="18"/>
          <w:szCs w:val="18"/>
        </w:rPr>
        <w:t xml:space="preserve">2020  tot 31 </w:t>
      </w:r>
      <w:r>
        <w:rPr>
          <w:rFonts w:cs="Calibri"/>
          <w:sz w:val="18"/>
          <w:szCs w:val="18"/>
        </w:rPr>
        <w:t>augustus 2024</w:t>
      </w:r>
      <w:r w:rsidRPr="00381FE6">
        <w:rPr>
          <w:rFonts w:asciiTheme="majorHAnsi" w:hAnsiTheme="majorHAnsi" w:cs="Calibri"/>
          <w:sz w:val="18"/>
          <w:szCs w:val="18"/>
        </w:rPr>
        <w:t xml:space="preserve"> </w:t>
      </w:r>
      <w:r w:rsidRPr="00381FE6">
        <w:rPr>
          <w:sz w:val="18"/>
          <w:szCs w:val="18"/>
        </w:rPr>
        <w:t>voor</w:t>
      </w:r>
      <w:r w:rsidRPr="000E57C7">
        <w:rPr>
          <w:sz w:val="18"/>
          <w:szCs w:val="18"/>
        </w:rPr>
        <w:t xml:space="preserve"> een bedrag, de omzetbelasting daarin niet inbegrepen, van:</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Het ter zake van de omzetbelasting verschuldigde bedrag bedraagt:</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p>
    <w:p w:rsidR="00AF353C" w:rsidRPr="006D0B65" w:rsidRDefault="00AF353C" w:rsidP="00AF353C">
      <w:pPr>
        <w:spacing w:line="260" w:lineRule="atLeast"/>
        <w:rPr>
          <w:sz w:val="32"/>
          <w:szCs w:val="32"/>
        </w:rPr>
      </w:pPr>
      <w:r>
        <w:rPr>
          <w:i/>
          <w:sz w:val="32"/>
          <w:szCs w:val="32"/>
        </w:rPr>
        <w:t>Perceel 6 – Arenagebied</w:t>
      </w:r>
    </w:p>
    <w:p w:rsidR="00AF353C" w:rsidRDefault="00AF353C" w:rsidP="00AF353C">
      <w:pPr>
        <w:spacing w:line="320" w:lineRule="atLeast"/>
        <w:rPr>
          <w:sz w:val="18"/>
          <w:szCs w:val="18"/>
        </w:rPr>
      </w:pPr>
      <w:r w:rsidRPr="000E57C7">
        <w:rPr>
          <w:sz w:val="18"/>
          <w:szCs w:val="18"/>
        </w:rPr>
        <w:t>uit te voeren</w:t>
      </w:r>
      <w:r>
        <w:rPr>
          <w:sz w:val="18"/>
          <w:szCs w:val="18"/>
        </w:rPr>
        <w:t xml:space="preserve"> </w:t>
      </w:r>
      <w:r w:rsidRPr="00381FE6">
        <w:rPr>
          <w:sz w:val="18"/>
          <w:szCs w:val="18"/>
        </w:rPr>
        <w:t xml:space="preserve">van </w:t>
      </w:r>
      <w:r w:rsidRPr="00381FE6">
        <w:rPr>
          <w:rFonts w:cs="Calibri"/>
          <w:sz w:val="18"/>
          <w:szCs w:val="18"/>
        </w:rPr>
        <w:t xml:space="preserve">1 </w:t>
      </w:r>
      <w:r>
        <w:rPr>
          <w:rFonts w:cs="Calibri"/>
          <w:sz w:val="18"/>
          <w:szCs w:val="18"/>
        </w:rPr>
        <w:t xml:space="preserve">september </w:t>
      </w:r>
      <w:r w:rsidRPr="00381FE6">
        <w:rPr>
          <w:rFonts w:cs="Calibri"/>
          <w:sz w:val="18"/>
          <w:szCs w:val="18"/>
        </w:rPr>
        <w:t xml:space="preserve">2020  tot 31 </w:t>
      </w:r>
      <w:r>
        <w:rPr>
          <w:rFonts w:cs="Calibri"/>
          <w:sz w:val="18"/>
          <w:szCs w:val="18"/>
        </w:rPr>
        <w:t>augustus 2024</w:t>
      </w:r>
      <w:r w:rsidRPr="00381FE6">
        <w:rPr>
          <w:rFonts w:asciiTheme="majorHAnsi" w:hAnsiTheme="majorHAnsi" w:cs="Calibri"/>
          <w:sz w:val="18"/>
          <w:szCs w:val="18"/>
        </w:rPr>
        <w:t xml:space="preserve"> </w:t>
      </w:r>
      <w:r w:rsidRPr="00381FE6">
        <w:rPr>
          <w:sz w:val="18"/>
          <w:szCs w:val="18"/>
        </w:rPr>
        <w:t>voor</w:t>
      </w:r>
      <w:r w:rsidRPr="000E57C7">
        <w:rPr>
          <w:sz w:val="18"/>
          <w:szCs w:val="18"/>
        </w:rPr>
        <w:t xml:space="preserve"> een bedrag, de omzetbelasting daarin niet inbegrepen, van:</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Het ter zake van de omzetbelasting verschuldigde bedrag bedraagt:</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r w:rsidRPr="000E57C7">
        <w:rPr>
          <w:sz w:val="18"/>
          <w:szCs w:val="18"/>
        </w:rPr>
        <w:t>______________________________ euro (bedrag in cijfers) _________________________ euro (bedrag in letters).</w:t>
      </w: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p>
    <w:p w:rsidR="00AF353C" w:rsidRPr="00217821" w:rsidRDefault="00AF353C" w:rsidP="00AF353C">
      <w:pPr>
        <w:spacing w:line="320" w:lineRule="atLeast"/>
        <w:rPr>
          <w:sz w:val="18"/>
          <w:szCs w:val="18"/>
        </w:rPr>
      </w:pPr>
      <w:r w:rsidRPr="00217821">
        <w:rPr>
          <w:sz w:val="18"/>
          <w:szCs w:val="18"/>
        </w:rPr>
        <w:t>De door de inschrijver(s) op te geven verrekenprijzen, waarin geen bedragen voor omzetbelasting zijn begrepen, zijn vermeld op de hierbij gaande ondertekende staat (opnemen indien van toepassing).</w:t>
      </w:r>
    </w:p>
    <w:p w:rsidR="00AF353C" w:rsidRPr="000E57C7" w:rsidRDefault="00AF353C" w:rsidP="00AF353C">
      <w:pPr>
        <w:spacing w:line="320" w:lineRule="atLeast"/>
        <w:rPr>
          <w:sz w:val="18"/>
          <w:szCs w:val="18"/>
        </w:rPr>
      </w:pPr>
      <w:r w:rsidRPr="000E57C7">
        <w:rPr>
          <w:sz w:val="18"/>
          <w:szCs w:val="18"/>
        </w:rPr>
        <w:t>In geval van een inschrijving door een samenwerkingsverband van ondernemers wijzen de inschrijvers de hierboven onder a. genoemde inschrijver aan als gemachtigde om hen in alle</w:t>
      </w:r>
    </w:p>
    <w:p w:rsidR="00AF353C" w:rsidRDefault="00AF353C" w:rsidP="00AF353C">
      <w:pPr>
        <w:spacing w:line="320" w:lineRule="atLeast"/>
        <w:rPr>
          <w:sz w:val="18"/>
          <w:szCs w:val="18"/>
        </w:rPr>
      </w:pPr>
      <w:r w:rsidRPr="000E57C7">
        <w:rPr>
          <w:sz w:val="18"/>
          <w:szCs w:val="18"/>
        </w:rPr>
        <w:t>zaken in het kader van de aanbestedingsprocedure en de uitvoering van de opdracht te vertegenwoordigen.</w:t>
      </w:r>
    </w:p>
    <w:p w:rsidR="00AF353C" w:rsidRDefault="00AF353C" w:rsidP="00AF353C">
      <w:pPr>
        <w:spacing w:line="320" w:lineRule="atLeast"/>
        <w:rPr>
          <w:sz w:val="18"/>
          <w:szCs w:val="18"/>
        </w:rPr>
      </w:pPr>
    </w:p>
    <w:p w:rsidR="00AF353C" w:rsidRPr="008E4667" w:rsidRDefault="00AF353C" w:rsidP="00AF353C">
      <w:pPr>
        <w:spacing w:line="320" w:lineRule="atLeast"/>
        <w:rPr>
          <w:sz w:val="18"/>
          <w:szCs w:val="18"/>
        </w:rPr>
      </w:pPr>
      <w:r w:rsidRPr="008E4667">
        <w:rPr>
          <w:sz w:val="18"/>
          <w:szCs w:val="18"/>
        </w:rPr>
        <w:t>Indien de inschrijver(s) ervoor heeft gekozen om op meerdere percelen in te schrijven, staat het de inschrijver vrij om een voorkeur voor de percelen aan te geven in rangorde. De rangordelijke voorkeur met betrekking tot de percelen van inschrijver(s) is als volgt</w:t>
      </w:r>
      <w:r>
        <w:rPr>
          <w:sz w:val="18"/>
          <w:szCs w:val="18"/>
        </w:rPr>
        <w:t xml:space="preserve"> (vul perceelnummer in)</w:t>
      </w:r>
      <w:r w:rsidRPr="008E4667">
        <w:rPr>
          <w:sz w:val="18"/>
          <w:szCs w:val="18"/>
        </w:rPr>
        <w:t>:</w:t>
      </w:r>
    </w:p>
    <w:p w:rsidR="00AF353C" w:rsidRPr="008E4667" w:rsidRDefault="00AF353C" w:rsidP="00AF353C">
      <w:pPr>
        <w:spacing w:line="320" w:lineRule="atLeast"/>
        <w:rPr>
          <w:sz w:val="18"/>
          <w:szCs w:val="18"/>
        </w:rPr>
      </w:pPr>
    </w:p>
    <w:p w:rsidR="00AF353C" w:rsidRPr="008E4667" w:rsidRDefault="00AF353C" w:rsidP="00AF353C">
      <w:pPr>
        <w:pStyle w:val="Lijstalinea"/>
        <w:numPr>
          <w:ilvl w:val="6"/>
          <w:numId w:val="27"/>
        </w:numPr>
        <w:spacing w:line="320" w:lineRule="atLeast"/>
        <w:rPr>
          <w:sz w:val="18"/>
          <w:szCs w:val="18"/>
        </w:rPr>
      </w:pPr>
      <w:r w:rsidRPr="008E4667">
        <w:rPr>
          <w:sz w:val="18"/>
          <w:szCs w:val="18"/>
        </w:rPr>
        <w:t>_________________________</w:t>
      </w:r>
    </w:p>
    <w:p w:rsidR="00AF353C" w:rsidRPr="008E4667" w:rsidRDefault="00AF353C" w:rsidP="00AF353C">
      <w:pPr>
        <w:pStyle w:val="Lijstalinea"/>
        <w:numPr>
          <w:ilvl w:val="6"/>
          <w:numId w:val="27"/>
        </w:numPr>
        <w:spacing w:line="320" w:lineRule="atLeast"/>
        <w:rPr>
          <w:sz w:val="18"/>
          <w:szCs w:val="18"/>
        </w:rPr>
      </w:pPr>
      <w:r w:rsidRPr="008E4667">
        <w:rPr>
          <w:sz w:val="18"/>
          <w:szCs w:val="18"/>
        </w:rPr>
        <w:t>_________________________</w:t>
      </w:r>
    </w:p>
    <w:p w:rsidR="00AF353C" w:rsidRPr="008E4667" w:rsidRDefault="00AF353C" w:rsidP="00AF353C">
      <w:pPr>
        <w:pStyle w:val="Lijstalinea"/>
        <w:numPr>
          <w:ilvl w:val="6"/>
          <w:numId w:val="27"/>
        </w:numPr>
        <w:spacing w:line="320" w:lineRule="atLeast"/>
        <w:rPr>
          <w:sz w:val="18"/>
          <w:szCs w:val="18"/>
        </w:rPr>
      </w:pPr>
      <w:r w:rsidRPr="008E4667">
        <w:rPr>
          <w:sz w:val="18"/>
          <w:szCs w:val="18"/>
        </w:rPr>
        <w:t>_________________________</w:t>
      </w:r>
    </w:p>
    <w:p w:rsidR="00AF353C" w:rsidRPr="008E4667" w:rsidRDefault="00AF353C" w:rsidP="00AF353C">
      <w:pPr>
        <w:pStyle w:val="Lijstalinea"/>
        <w:numPr>
          <w:ilvl w:val="6"/>
          <w:numId w:val="27"/>
        </w:numPr>
        <w:spacing w:line="320" w:lineRule="atLeast"/>
        <w:rPr>
          <w:sz w:val="18"/>
          <w:szCs w:val="18"/>
        </w:rPr>
      </w:pPr>
      <w:r w:rsidRPr="008E4667">
        <w:rPr>
          <w:sz w:val="18"/>
          <w:szCs w:val="18"/>
        </w:rPr>
        <w:t>_________________________</w:t>
      </w:r>
    </w:p>
    <w:p w:rsidR="00AF353C" w:rsidRPr="008E4667" w:rsidRDefault="00AF353C" w:rsidP="00AF353C">
      <w:pPr>
        <w:pStyle w:val="Lijstalinea"/>
        <w:numPr>
          <w:ilvl w:val="6"/>
          <w:numId w:val="27"/>
        </w:numPr>
        <w:spacing w:line="320" w:lineRule="atLeast"/>
        <w:rPr>
          <w:sz w:val="18"/>
          <w:szCs w:val="18"/>
        </w:rPr>
      </w:pPr>
      <w:r w:rsidRPr="008E4667">
        <w:rPr>
          <w:sz w:val="18"/>
          <w:szCs w:val="18"/>
        </w:rPr>
        <w:t>_________________________</w:t>
      </w:r>
    </w:p>
    <w:p w:rsidR="00AF353C" w:rsidRDefault="00AF353C" w:rsidP="00AF353C">
      <w:pPr>
        <w:spacing w:line="320" w:lineRule="atLeast"/>
        <w:rPr>
          <w:sz w:val="18"/>
          <w:szCs w:val="18"/>
        </w:rPr>
      </w:pPr>
    </w:p>
    <w:p w:rsidR="00AF353C" w:rsidRDefault="00AF353C" w:rsidP="00AF353C">
      <w:pPr>
        <w:spacing w:line="260" w:lineRule="atLeast"/>
        <w:rPr>
          <w:sz w:val="18"/>
          <w:szCs w:val="18"/>
        </w:rPr>
      </w:pPr>
      <w:r>
        <w:rPr>
          <w:sz w:val="18"/>
          <w:szCs w:val="18"/>
        </w:rPr>
        <w:br w:type="page"/>
      </w:r>
    </w:p>
    <w:p w:rsidR="00AF353C" w:rsidRDefault="00AF353C" w:rsidP="00AF353C">
      <w:pPr>
        <w:spacing w:line="320" w:lineRule="atLeast"/>
        <w:rPr>
          <w:sz w:val="18"/>
          <w:szCs w:val="18"/>
        </w:rPr>
      </w:pPr>
      <w:r>
        <w:rPr>
          <w:sz w:val="18"/>
          <w:szCs w:val="18"/>
        </w:rPr>
        <w:lastRenderedPageBreak/>
        <w:t>Hoeveel percelen wil de inschrijver maximaal gegund krijgen indien zij hiervoor als winnaar eindigt (kruis aan):</w:t>
      </w:r>
    </w:p>
    <w:p w:rsidR="00AF353C" w:rsidRPr="008E4667" w:rsidRDefault="00AF353C" w:rsidP="00AF353C">
      <w:pPr>
        <w:spacing w:line="320" w:lineRule="atLeast"/>
        <w:rPr>
          <w:sz w:val="18"/>
          <w:szCs w:val="18"/>
        </w:rPr>
      </w:pPr>
      <w:r w:rsidRPr="008E4667">
        <w:rPr>
          <w:sz w:val="18"/>
          <w:szCs w:val="18"/>
        </w:rPr>
        <w:t xml:space="preserve">O 1 perceel </w:t>
      </w:r>
    </w:p>
    <w:p w:rsidR="00AF353C" w:rsidRPr="008E4667" w:rsidRDefault="00AF353C" w:rsidP="00AF353C">
      <w:pPr>
        <w:spacing w:line="320" w:lineRule="atLeast"/>
        <w:rPr>
          <w:sz w:val="18"/>
          <w:szCs w:val="18"/>
        </w:rPr>
      </w:pPr>
      <w:r w:rsidRPr="008E4667">
        <w:rPr>
          <w:sz w:val="18"/>
          <w:szCs w:val="18"/>
        </w:rPr>
        <w:t>O 2 percelen</w:t>
      </w:r>
    </w:p>
    <w:p w:rsidR="00AF353C" w:rsidRDefault="00AF353C" w:rsidP="00AF353C">
      <w:pPr>
        <w:spacing w:line="320" w:lineRule="atLeast"/>
        <w:rPr>
          <w:sz w:val="18"/>
          <w:szCs w:val="18"/>
        </w:rPr>
      </w:pPr>
      <w:r w:rsidRPr="008E4667">
        <w:rPr>
          <w:sz w:val="18"/>
          <w:szCs w:val="18"/>
        </w:rPr>
        <w:t>O mogelijk meer</w:t>
      </w:r>
      <w:r>
        <w:rPr>
          <w:sz w:val="18"/>
          <w:szCs w:val="18"/>
        </w:rPr>
        <w:t xml:space="preserve"> dan 2 percelen indien er te wei</w:t>
      </w:r>
      <w:r w:rsidRPr="008E4667">
        <w:rPr>
          <w:sz w:val="18"/>
          <w:szCs w:val="18"/>
        </w:rPr>
        <w:t>nig inschrijver</w:t>
      </w:r>
      <w:r>
        <w:rPr>
          <w:sz w:val="18"/>
          <w:szCs w:val="18"/>
        </w:rPr>
        <w:t>s</w:t>
      </w:r>
      <w:r w:rsidRPr="008E4667">
        <w:rPr>
          <w:sz w:val="18"/>
          <w:szCs w:val="18"/>
        </w:rPr>
        <w:t xml:space="preserve"> zijn. </w:t>
      </w:r>
    </w:p>
    <w:p w:rsidR="00AF353C" w:rsidRDefault="00AF353C" w:rsidP="00AF353C">
      <w:pPr>
        <w:spacing w:line="320" w:lineRule="atLeast"/>
        <w:rPr>
          <w:sz w:val="18"/>
          <w:szCs w:val="18"/>
        </w:rPr>
      </w:pPr>
      <w:r>
        <w:rPr>
          <w:sz w:val="18"/>
          <w:szCs w:val="18"/>
        </w:rPr>
        <w:t xml:space="preserve"> </w:t>
      </w:r>
    </w:p>
    <w:p w:rsidR="00AF353C" w:rsidRPr="000E57C7"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De inschrijver(s) verklaart (verklaren) deze inschrijving te doen overeenkomstig de bepalingen van het Aanbestedingsreglement Werken 2016 en met inachtneming van de bepalingen en de</w:t>
      </w:r>
    </w:p>
    <w:p w:rsidR="00AF353C" w:rsidRDefault="00AF353C" w:rsidP="00AF353C">
      <w:pPr>
        <w:spacing w:line="320" w:lineRule="atLeast"/>
        <w:rPr>
          <w:sz w:val="18"/>
          <w:szCs w:val="18"/>
        </w:rPr>
      </w:pPr>
      <w:r w:rsidRPr="000E57C7">
        <w:rPr>
          <w:sz w:val="18"/>
          <w:szCs w:val="18"/>
        </w:rPr>
        <w:t>gegevens zoals deze zijn omschreven in de aanbestedingsstukken.</w:t>
      </w:r>
    </w:p>
    <w:p w:rsidR="00AF353C" w:rsidRDefault="00AF353C" w:rsidP="00AF353C">
      <w:pPr>
        <w:spacing w:line="320" w:lineRule="atLeast"/>
        <w:rPr>
          <w:sz w:val="18"/>
          <w:szCs w:val="18"/>
        </w:rPr>
      </w:pP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Gedaan op ____________________________ (datum), te ___________________________________ (plaats).</w:t>
      </w:r>
    </w:p>
    <w:p w:rsidR="00AF353C" w:rsidRDefault="00AF353C" w:rsidP="00AF353C">
      <w:pPr>
        <w:spacing w:line="320" w:lineRule="atLeast"/>
        <w:rPr>
          <w:sz w:val="18"/>
          <w:szCs w:val="18"/>
        </w:rPr>
      </w:pPr>
    </w:p>
    <w:p w:rsidR="00AF353C" w:rsidRPr="000E57C7" w:rsidRDefault="00AF353C" w:rsidP="00AF353C">
      <w:pPr>
        <w:spacing w:line="320" w:lineRule="atLeast"/>
        <w:rPr>
          <w:sz w:val="18"/>
          <w:szCs w:val="18"/>
        </w:rPr>
      </w:pPr>
      <w:r w:rsidRPr="000E57C7">
        <w:rPr>
          <w:sz w:val="18"/>
          <w:szCs w:val="18"/>
        </w:rPr>
        <w:t>De inschrijver(s)</w:t>
      </w:r>
    </w:p>
    <w:p w:rsidR="00AF353C" w:rsidRPr="000E57C7" w:rsidRDefault="00AF353C" w:rsidP="00AF353C">
      <w:pPr>
        <w:spacing w:line="320" w:lineRule="atLeast"/>
        <w:rPr>
          <w:sz w:val="18"/>
          <w:szCs w:val="18"/>
        </w:rPr>
      </w:pPr>
      <w:r w:rsidRPr="000E57C7">
        <w:rPr>
          <w:sz w:val="18"/>
          <w:szCs w:val="18"/>
        </w:rPr>
        <w:t>a. ______________________________ (handtekening) ______________________________ (naam) ______________________________ (functie)</w:t>
      </w:r>
    </w:p>
    <w:p w:rsidR="00AF353C" w:rsidRPr="000E57C7" w:rsidRDefault="00AF353C" w:rsidP="00AF353C">
      <w:pPr>
        <w:spacing w:line="320" w:lineRule="atLeast"/>
        <w:rPr>
          <w:sz w:val="18"/>
          <w:szCs w:val="18"/>
        </w:rPr>
      </w:pPr>
      <w:r w:rsidRPr="000E57C7">
        <w:rPr>
          <w:sz w:val="18"/>
          <w:szCs w:val="18"/>
        </w:rPr>
        <w:t>b. ______________________________ (handtekening) ______________________________ (naam) ______________________________ (functie)</w:t>
      </w:r>
    </w:p>
    <w:p w:rsidR="00AF353C" w:rsidRPr="007D29DE" w:rsidRDefault="00AF353C" w:rsidP="00AF353C">
      <w:pPr>
        <w:spacing w:line="320" w:lineRule="atLeast"/>
        <w:rPr>
          <w:sz w:val="18"/>
          <w:szCs w:val="18"/>
        </w:rPr>
      </w:pPr>
      <w:r w:rsidRPr="000E57C7">
        <w:rPr>
          <w:sz w:val="18"/>
          <w:szCs w:val="18"/>
        </w:rPr>
        <w:t>c. ______________________________ (handtekening) ______________________________ (naam) ______________________________ (functie)</w:t>
      </w:r>
    </w:p>
    <w:p w:rsidR="000B46D8" w:rsidRDefault="000B46D8">
      <w:bookmarkStart w:id="12" w:name="_GoBack"/>
      <w:bookmarkEnd w:id="12"/>
    </w:p>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8FE712F"/>
    <w:multiLevelType w:val="multilevel"/>
    <w:tmpl w:val="991EB2DE"/>
    <w:lvl w:ilvl="0">
      <w:start w:val="1"/>
      <w:numFmt w:val="upperLetter"/>
      <w:pStyle w:val="Bijlageondertite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7"/>
  </w:num>
  <w:num w:numId="4">
    <w:abstractNumId w:val="6"/>
  </w:num>
  <w:num w:numId="5">
    <w:abstractNumId w:val="0"/>
  </w:num>
  <w:num w:numId="6">
    <w:abstractNumId w:val="2"/>
  </w:num>
  <w:num w:numId="7">
    <w:abstractNumId w:val="5"/>
  </w:num>
  <w:num w:numId="8">
    <w:abstractNumId w:val="4"/>
  </w:num>
  <w:num w:numId="9">
    <w:abstractNumId w:val="7"/>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4"/>
  </w:num>
  <w:num w:numId="20">
    <w:abstractNumId w:val="7"/>
  </w:num>
  <w:num w:numId="21">
    <w:abstractNumId w:val="0"/>
  </w:num>
  <w:num w:numId="22">
    <w:abstractNumId w:val="2"/>
  </w:num>
  <w:num w:numId="23">
    <w:abstractNumId w:val="5"/>
  </w:num>
  <w:num w:numId="24">
    <w:abstractNumId w:val="0"/>
  </w:num>
  <w:num w:numId="25">
    <w:abstractNumId w:val="0"/>
  </w:num>
  <w:num w:numId="26">
    <w:abstractNumId w:val="0"/>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53C"/>
    <w:rsid w:val="000B46D8"/>
    <w:rsid w:val="00177A29"/>
    <w:rsid w:val="002B5524"/>
    <w:rsid w:val="003B3222"/>
    <w:rsid w:val="00424DED"/>
    <w:rsid w:val="00482A4F"/>
    <w:rsid w:val="00527398"/>
    <w:rsid w:val="00632123"/>
    <w:rsid w:val="008104C5"/>
    <w:rsid w:val="008402D9"/>
    <w:rsid w:val="009175F9"/>
    <w:rsid w:val="009761CF"/>
    <w:rsid w:val="009B0D92"/>
    <w:rsid w:val="009B267D"/>
    <w:rsid w:val="00A03098"/>
    <w:rsid w:val="00A3732E"/>
    <w:rsid w:val="00A53085"/>
    <w:rsid w:val="00AF353C"/>
    <w:rsid w:val="00B12F50"/>
    <w:rsid w:val="00BD0C39"/>
    <w:rsid w:val="00EB1492"/>
    <w:rsid w:val="00F04E03"/>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936640E-1BE1-435D-AC42-EC66A7F7C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F353C"/>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aliases w:val="Opsomblokjes en substreepjes,Lijst paragraaf"/>
    <w:basedOn w:val="Standaard"/>
    <w:link w:val="LijstalineaChar"/>
    <w:uiPriority w:val="34"/>
    <w:qFormat/>
    <w:rsid w:val="00AF353C"/>
    <w:pPr>
      <w:ind w:left="720"/>
      <w:contextualSpacing/>
    </w:pPr>
  </w:style>
  <w:style w:type="paragraph" w:customStyle="1" w:styleId="Bijlageondertitel">
    <w:name w:val="Bijlage ondertitel"/>
    <w:basedOn w:val="Standaard"/>
    <w:next w:val="Standaard"/>
    <w:qFormat/>
    <w:rsid w:val="00AF353C"/>
    <w:pPr>
      <w:pageBreakBefore/>
      <w:numPr>
        <w:numId w:val="27"/>
      </w:numPr>
      <w:spacing w:after="560" w:line="560" w:lineRule="atLeast"/>
    </w:pPr>
    <w:rPr>
      <w:b/>
      <w:sz w:val="42"/>
      <w:szCs w:val="42"/>
    </w:rPr>
  </w:style>
  <w:style w:type="character" w:customStyle="1" w:styleId="LijstalineaChar">
    <w:name w:val="Lijstalinea Char"/>
    <w:aliases w:val="Opsomblokjes en substreepjes Char,Lijst paragraaf Char"/>
    <w:link w:val="Lijstalinea"/>
    <w:uiPriority w:val="34"/>
    <w:locked/>
    <w:rsid w:val="00AF353C"/>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F8730DE9.dotm</Template>
  <TotalTime>0</TotalTime>
  <Pages>4</Pages>
  <Words>631</Words>
  <Characters>4779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Sinaij, Dianthe</dc:creator>
  <cp:keywords/>
  <dc:description/>
  <cp:lastModifiedBy>Sinaij, Dianthe</cp:lastModifiedBy>
  <cp:revision>1</cp:revision>
  <dcterms:created xsi:type="dcterms:W3CDTF">2020-06-12T12:29:00Z</dcterms:created>
  <dcterms:modified xsi:type="dcterms:W3CDTF">2020-06-12T12:29:00Z</dcterms:modified>
</cp:coreProperties>
</file>